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5E988" w14:textId="77777777" w:rsidR="00783064" w:rsidRPr="00783064" w:rsidRDefault="00783064" w:rsidP="00783064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783064">
        <w:rPr>
          <w:rFonts w:ascii="Verdana" w:hAnsi="Verdana"/>
          <w:b/>
          <w:color w:val="000000"/>
          <w:sz w:val="32"/>
          <w:lang w:val="ru-RU"/>
        </w:rPr>
        <w:t>Пос</w:t>
      </w:r>
      <w:r w:rsidRPr="00783064">
        <w:rPr>
          <w:rFonts w:ascii="Verdana" w:hAnsi="Verdana"/>
          <w:b/>
          <w:color w:val="000000"/>
          <w:sz w:val="32"/>
          <w:lang w:val="ru-RU"/>
        </w:rPr>
        <w:t>тскриптум</w:t>
      </w:r>
    </w:p>
    <w:p w14:paraId="564557B2" w14:textId="2AA4FF61" w:rsidR="00783064" w:rsidRPr="00783064" w:rsidRDefault="00783064" w:rsidP="00783064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783064">
        <w:rPr>
          <w:rFonts w:ascii="Verdana" w:hAnsi="Verdana"/>
          <w:color w:val="000000"/>
          <w:lang w:val="ru-RU"/>
        </w:rPr>
        <w:t>Хорхе Луис Борхес</w:t>
      </w:r>
    </w:p>
    <w:p w14:paraId="24BE1128" w14:textId="77777777" w:rsidR="00783064" w:rsidRPr="00783064" w:rsidRDefault="00783064" w:rsidP="0078306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D423582" w14:textId="3C20D29D" w:rsidR="00783064" w:rsidRPr="00783064" w:rsidRDefault="00783064" w:rsidP="00783064">
      <w:pPr>
        <w:pStyle w:val="NormalWeb"/>
        <w:suppressAutoHyphens/>
        <w:spacing w:before="0" w:beforeAutospacing="0" w:after="6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83064">
        <w:rPr>
          <w:rFonts w:ascii="Verdana" w:hAnsi="Verdana"/>
          <w:color w:val="000000"/>
          <w:sz w:val="20"/>
          <w:lang w:val="ru-RU"/>
        </w:rPr>
        <w:t>Признаюсь, эта так называемая книга состоит из цитат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83064">
        <w:rPr>
          <w:rFonts w:ascii="Verdana" w:hAnsi="Verdana"/>
          <w:color w:val="000000"/>
          <w:sz w:val="20"/>
          <w:lang w:val="ru-RU"/>
        </w:rPr>
        <w:t>лености мысли; из метафор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83064">
        <w:rPr>
          <w:rFonts w:ascii="Verdana" w:hAnsi="Verdana"/>
          <w:color w:val="000000"/>
          <w:sz w:val="20"/>
          <w:lang w:val="ru-RU"/>
        </w:rPr>
        <w:t>мест пересудов чувства; из неверий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783064">
        <w:rPr>
          <w:rFonts w:ascii="Verdana" w:hAnsi="Verdana"/>
          <w:color w:val="000000"/>
          <w:sz w:val="20"/>
          <w:lang w:val="ru-RU"/>
        </w:rPr>
        <w:t>лености надежды. Чтобы перестать её читать, не обязательно её раздобыть: достаточно было уже пролистывать её, перескакивая через страницы «</w:t>
      </w:r>
      <w:r w:rsidRPr="00783064">
        <w:rPr>
          <w:rFonts w:ascii="Verdana" w:hAnsi="Verdana"/>
          <w:color w:val="000000"/>
          <w:sz w:val="20"/>
        </w:rPr>
        <w:t>La</w:t>
      </w:r>
      <w:r w:rsidRPr="00783064">
        <w:rPr>
          <w:rFonts w:ascii="Verdana" w:hAnsi="Verdana"/>
          <w:color w:val="000000"/>
          <w:sz w:val="20"/>
          <w:lang w:val="ru-RU"/>
        </w:rPr>
        <w:t xml:space="preserve"> </w:t>
      </w:r>
      <w:r w:rsidRPr="00783064">
        <w:rPr>
          <w:rFonts w:ascii="Verdana" w:hAnsi="Verdana"/>
          <w:color w:val="000000"/>
          <w:sz w:val="20"/>
        </w:rPr>
        <w:t>Prensa</w:t>
      </w:r>
      <w:r w:rsidRPr="00783064">
        <w:rPr>
          <w:rFonts w:ascii="Verdana" w:hAnsi="Verdana"/>
          <w:color w:val="000000"/>
          <w:sz w:val="20"/>
          <w:lang w:val="ru-RU"/>
        </w:rPr>
        <w:t>», «</w:t>
      </w:r>
      <w:r w:rsidRPr="00783064">
        <w:rPr>
          <w:rFonts w:ascii="Verdana" w:hAnsi="Verdana"/>
          <w:color w:val="000000"/>
          <w:sz w:val="20"/>
        </w:rPr>
        <w:t>Nosotros</w:t>
      </w:r>
      <w:r w:rsidRPr="00783064">
        <w:rPr>
          <w:rFonts w:ascii="Verdana" w:hAnsi="Verdana"/>
          <w:color w:val="000000"/>
          <w:sz w:val="20"/>
          <w:lang w:val="ru-RU"/>
        </w:rPr>
        <w:t>», «</w:t>
      </w:r>
      <w:r w:rsidRPr="00783064">
        <w:rPr>
          <w:rFonts w:ascii="Verdana" w:hAnsi="Verdana"/>
          <w:color w:val="000000"/>
          <w:sz w:val="20"/>
        </w:rPr>
        <w:t>Valoraciones</w:t>
      </w:r>
      <w:r w:rsidRPr="00783064">
        <w:rPr>
          <w:rFonts w:ascii="Verdana" w:hAnsi="Verdana"/>
          <w:color w:val="000000"/>
          <w:sz w:val="20"/>
          <w:lang w:val="ru-RU"/>
        </w:rPr>
        <w:t>», «</w:t>
      </w:r>
      <w:r w:rsidRPr="00783064">
        <w:rPr>
          <w:rFonts w:ascii="Verdana" w:hAnsi="Verdana"/>
          <w:color w:val="000000"/>
          <w:sz w:val="20"/>
        </w:rPr>
        <w:t>Inicial</w:t>
      </w:r>
      <w:r w:rsidRPr="00783064">
        <w:rPr>
          <w:rFonts w:ascii="Verdana" w:hAnsi="Verdana"/>
          <w:color w:val="000000"/>
          <w:sz w:val="20"/>
          <w:lang w:val="ru-RU"/>
        </w:rPr>
        <w:t>», «</w:t>
      </w:r>
      <w:r w:rsidRPr="00783064">
        <w:rPr>
          <w:rFonts w:ascii="Verdana" w:hAnsi="Verdana"/>
          <w:color w:val="000000"/>
          <w:sz w:val="20"/>
        </w:rPr>
        <w:t>Proa</w:t>
      </w:r>
      <w:r w:rsidRPr="00783064">
        <w:rPr>
          <w:rFonts w:ascii="Verdana" w:hAnsi="Verdana"/>
          <w:color w:val="000000"/>
          <w:sz w:val="20"/>
          <w:lang w:val="ru-RU"/>
        </w:rPr>
        <w:t>».</w:t>
      </w:r>
    </w:p>
    <w:p w14:paraId="300BA102" w14:textId="77777777" w:rsidR="00783064" w:rsidRPr="00783064" w:rsidRDefault="00783064" w:rsidP="00783064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</w:rPr>
      </w:pPr>
      <w:r w:rsidRPr="00783064">
        <w:rPr>
          <w:rFonts w:ascii="Verdana" w:hAnsi="Verdana"/>
          <w:i/>
          <w:iCs/>
          <w:color w:val="000000"/>
          <w:sz w:val="20"/>
        </w:rPr>
        <w:t>Х. Л. Б.</w:t>
      </w:r>
    </w:p>
    <w:p w14:paraId="129DFAA9" w14:textId="35CB6097" w:rsidR="00E431B5" w:rsidRPr="00783064" w:rsidRDefault="00E431B5" w:rsidP="00783064">
      <w:pPr>
        <w:suppressAutoHyphens/>
        <w:spacing w:after="0" w:line="240" w:lineRule="auto"/>
        <w:ind w:firstLine="283"/>
        <w:jc w:val="both"/>
        <w:rPr>
          <w:rFonts w:ascii="Verdana" w:hAnsi="Verdana"/>
          <w:i/>
          <w:iCs/>
          <w:color w:val="000000"/>
          <w:sz w:val="20"/>
        </w:rPr>
      </w:pPr>
    </w:p>
    <w:sectPr w:rsidR="00E431B5" w:rsidRPr="00783064" w:rsidSect="007830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429C2" w14:textId="77777777" w:rsidR="003D7F7E" w:rsidRDefault="003D7F7E" w:rsidP="00DA03CA">
      <w:pPr>
        <w:spacing w:after="0" w:line="240" w:lineRule="auto"/>
      </w:pPr>
      <w:r>
        <w:separator/>
      </w:r>
    </w:p>
  </w:endnote>
  <w:endnote w:type="continuationSeparator" w:id="0">
    <w:p w14:paraId="2CF7904F" w14:textId="77777777" w:rsidR="003D7F7E" w:rsidRDefault="003D7F7E" w:rsidP="00DA0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92B3B" w14:textId="77777777" w:rsidR="00DA03CA" w:rsidRDefault="00DA03CA" w:rsidP="0078306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600EA2FD" w14:textId="77777777" w:rsidR="00DA03CA" w:rsidRDefault="00DA03CA" w:rsidP="00DA03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CFCBB" w14:textId="2B6B0F92" w:rsidR="00DA03CA" w:rsidRPr="00783064" w:rsidRDefault="00783064" w:rsidP="00783064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783064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783064">
      <w:rPr>
        <w:rStyle w:val="PageNumber"/>
        <w:rFonts w:ascii="Arial" w:hAnsi="Arial" w:cs="Arial"/>
        <w:color w:val="999999"/>
        <w:sz w:val="20"/>
      </w:rPr>
      <w:t>http</w:t>
    </w:r>
    <w:r w:rsidRPr="00783064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783064">
      <w:rPr>
        <w:rStyle w:val="PageNumber"/>
        <w:rFonts w:ascii="Arial" w:hAnsi="Arial" w:cs="Arial"/>
        <w:color w:val="999999"/>
        <w:sz w:val="20"/>
      </w:rPr>
      <w:t>artefact</w:t>
    </w:r>
    <w:r w:rsidRPr="00783064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783064">
      <w:rPr>
        <w:rStyle w:val="PageNumber"/>
        <w:rFonts w:ascii="Arial" w:hAnsi="Arial" w:cs="Arial"/>
        <w:color w:val="999999"/>
        <w:sz w:val="20"/>
      </w:rPr>
      <w:t>lib</w:t>
    </w:r>
    <w:r w:rsidRPr="00783064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783064">
      <w:rPr>
        <w:rStyle w:val="PageNumber"/>
        <w:rFonts w:ascii="Arial" w:hAnsi="Arial" w:cs="Arial"/>
        <w:color w:val="999999"/>
        <w:sz w:val="20"/>
      </w:rPr>
      <w:t>ru</w:t>
    </w:r>
    <w:r w:rsidRPr="00783064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A2202" w14:textId="77777777" w:rsidR="00DA03CA" w:rsidRDefault="00DA03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AE113" w14:textId="77777777" w:rsidR="003D7F7E" w:rsidRDefault="003D7F7E" w:rsidP="00DA03CA">
      <w:pPr>
        <w:spacing w:after="0" w:line="240" w:lineRule="auto"/>
      </w:pPr>
      <w:r>
        <w:separator/>
      </w:r>
    </w:p>
  </w:footnote>
  <w:footnote w:type="continuationSeparator" w:id="0">
    <w:p w14:paraId="02713F70" w14:textId="77777777" w:rsidR="003D7F7E" w:rsidRDefault="003D7F7E" w:rsidP="00DA0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E6639" w14:textId="77777777" w:rsidR="00DA03CA" w:rsidRDefault="00DA03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6DB5F" w14:textId="5F6C859E" w:rsidR="00DA03CA" w:rsidRPr="00783064" w:rsidRDefault="00783064" w:rsidP="00783064">
    <w:pPr>
      <w:pStyle w:val="Header"/>
      <w:rPr>
        <w:rFonts w:ascii="Arial" w:hAnsi="Arial" w:cs="Arial"/>
        <w:color w:val="999999"/>
        <w:sz w:val="20"/>
        <w:lang w:val="ru-RU"/>
      </w:rPr>
    </w:pPr>
    <w:r w:rsidRPr="00783064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FC84F" w14:textId="77777777" w:rsidR="00DA03CA" w:rsidRDefault="00DA03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402DF"/>
    <w:rsid w:val="0006063C"/>
    <w:rsid w:val="0015074B"/>
    <w:rsid w:val="00291F1B"/>
    <w:rsid w:val="0029639D"/>
    <w:rsid w:val="00326F90"/>
    <w:rsid w:val="003D7F7E"/>
    <w:rsid w:val="00783064"/>
    <w:rsid w:val="00AA1D8D"/>
    <w:rsid w:val="00B47730"/>
    <w:rsid w:val="00CB0664"/>
    <w:rsid w:val="00DA03CA"/>
    <w:rsid w:val="00E431B5"/>
    <w:rsid w:val="00E8217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3218D4F"/>
  <w14:defaultImageDpi w14:val="300"/>
  <w15:docId w15:val="{2A41BE41-ADD8-4119-9B17-2DF74B4F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291F1B"/>
    <w:pPr>
      <w:spacing w:after="0" w:line="312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12">
    <w:name w:val="Para 12"/>
    <w:basedOn w:val="Normal"/>
    <w:qFormat/>
    <w:rsid w:val="00E82178"/>
    <w:pPr>
      <w:spacing w:afterLines="50" w:after="0" w:line="403" w:lineRule="atLeast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DA03CA"/>
  </w:style>
  <w:style w:type="paragraph" w:styleId="NormalWeb">
    <w:name w:val="Normal (Web)"/>
    <w:basedOn w:val="Normal"/>
    <w:uiPriority w:val="99"/>
    <w:semiHidden/>
    <w:unhideWhenUsed/>
    <w:rsid w:val="00783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312</Characters>
  <Application>Microsoft Office Word</Application>
  <DocSecurity>0</DocSecurity>
  <Lines>9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356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Постскриптум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2026-06-15T06:46:00Z</dcterms:modified>
  <cp:category/>
</cp:coreProperties>
</file>